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Welcome Pack</w:t>
      </w:r>
    </w:p>
    <w:p>
      <w:r>
        <w:t>Welcome to Breathe, Feel, Heal by Vim</w:t>
      </w:r>
    </w:p>
    <w:p>
      <w:r>
        <w:t>This space is for anyone seeking emotional strength, healing, and growth.</w:t>
      </w:r>
    </w:p>
    <w:p>
      <w:r>
        <w:t>Inside you'll find:</w:t>
      </w:r>
    </w:p>
    <w:p>
      <w:r>
        <w:t>- A reflection journal</w:t>
      </w:r>
    </w:p>
    <w:p>
      <w:r>
        <w:t>- Guided meditations</w:t>
      </w:r>
    </w:p>
    <w:p>
      <w:r>
        <w:t>- Emotional intelligence exercises</w:t>
      </w:r>
    </w:p>
    <w:p>
      <w:r>
        <w:t>- Resilience tools and community guidance</w:t>
      </w:r>
    </w:p>
    <w:p>
      <w:r>
        <w:br/>
        <w:t>Let's begin this gentle journey together.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